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C654C" w14:textId="5CAE9871" w:rsidR="00356CA2" w:rsidRPr="0005018B" w:rsidRDefault="00356CA2" w:rsidP="00356CA2">
      <w:pPr>
        <w:pStyle w:val="BijlageGenummerdKop"/>
        <w:numPr>
          <w:ilvl w:val="0"/>
          <w:numId w:val="0"/>
        </w:numPr>
        <w:ind w:left="284"/>
      </w:pPr>
      <w:bookmarkStart w:id="0" w:name="_Toc496111701"/>
      <w:bookmarkStart w:id="1" w:name="_Toc189475592"/>
      <w:bookmarkStart w:id="2" w:name="bwKopBijlage_E"/>
      <w:r>
        <w:t>Bijlage D</w:t>
      </w:r>
      <w:r>
        <w:tab/>
      </w:r>
      <w:r w:rsidRPr="0005018B">
        <w:t>Gegevens omtrent technische bekwaamheid</w:t>
      </w:r>
      <w:bookmarkEnd w:id="0"/>
      <w:bookmarkEnd w:id="1"/>
    </w:p>
    <w:p w14:paraId="45270CF2" w14:textId="77777777" w:rsidR="00356CA2" w:rsidRPr="0005018B" w:rsidRDefault="00356CA2" w:rsidP="00356CA2">
      <w:pPr>
        <w:pStyle w:val="Lijstalinea"/>
        <w:numPr>
          <w:ilvl w:val="0"/>
          <w:numId w:val="33"/>
        </w:numPr>
        <w:spacing w:line="240" w:lineRule="exact"/>
        <w:ind w:left="357" w:hanging="357"/>
        <w:contextualSpacing/>
        <w:rPr>
          <w:rFonts w:cs="RijksoverheidSansText-Regular"/>
          <w:color w:val="000000"/>
          <w:lang w:val="nl-NL"/>
        </w:rPr>
      </w:pPr>
      <w:bookmarkStart w:id="3" w:name="bwBijl_E_OP_NO_CD_blok"/>
      <w:bookmarkEnd w:id="2"/>
      <w:r w:rsidRPr="0005018B">
        <w:rPr>
          <w:color w:val="000000"/>
          <w:lang w:val="nl-NL"/>
        </w:rPr>
        <w:t>De ondernemer(s) geeft(geven) in onderstaande tabel aan met welke referentieopdracht(en) wordt voldaan aan de geschiktheidseisen</w:t>
      </w:r>
      <w:r w:rsidRPr="0005018B">
        <w:rPr>
          <w:rFonts w:cs="RijksoverheidSansText-Regular"/>
          <w:color w:val="000000"/>
          <w:lang w:val="nl-NL"/>
        </w:rPr>
        <w:t>.</w:t>
      </w:r>
    </w:p>
    <w:p w14:paraId="06286EF8" w14:textId="77777777" w:rsidR="00356CA2" w:rsidRPr="0005018B" w:rsidRDefault="00356CA2" w:rsidP="00356CA2">
      <w:pPr>
        <w:spacing w:line="260" w:lineRule="atLeast"/>
        <w:rPr>
          <w:rFonts w:cs="Verdana"/>
          <w:color w:val="000000"/>
          <w:lang w:val="nl-NL"/>
        </w:rPr>
      </w:pPr>
    </w:p>
    <w:p w14:paraId="5835C568" w14:textId="77777777" w:rsidR="00356CA2" w:rsidRPr="0005018B" w:rsidRDefault="00356CA2" w:rsidP="00356CA2">
      <w:pPr>
        <w:rPr>
          <w:rStyle w:val="Verborgentekst"/>
          <w:lang w:val="nl-NL"/>
        </w:rPr>
      </w:pPr>
      <w:bookmarkStart w:id="4" w:name="bwBijl_E_HT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2"/>
        <w:gridCol w:w="3052"/>
      </w:tblGrid>
      <w:tr w:rsidR="00356CA2" w:rsidRPr="007C42B4" w14:paraId="7A4CA5D9" w14:textId="77777777" w:rsidTr="00BB134B">
        <w:tc>
          <w:tcPr>
            <w:tcW w:w="4332" w:type="dxa"/>
            <w:shd w:val="clear" w:color="auto" w:fill="auto"/>
          </w:tcPr>
          <w:bookmarkEnd w:id="4"/>
          <w:p w14:paraId="21E31228" w14:textId="77777777" w:rsidR="00356CA2" w:rsidRPr="00FA2A19" w:rsidRDefault="00356CA2" w:rsidP="00BB134B">
            <w:pPr>
              <w:rPr>
                <w:rFonts w:cs="Verdana"/>
                <w:b/>
                <w:i/>
                <w:color w:val="000000"/>
                <w:sz w:val="16"/>
                <w:szCs w:val="16"/>
                <w:lang w:val="nl-NL"/>
              </w:rPr>
            </w:pPr>
            <w:r w:rsidRPr="00FA2A19">
              <w:rPr>
                <w:rFonts w:cs="Verdana"/>
                <w:b/>
                <w:color w:val="000000"/>
                <w:lang w:val="nl-NL"/>
              </w:rPr>
              <w:t>Verwijzing naar de geschiktheidseis</w:t>
            </w:r>
            <w:bookmarkStart w:id="5" w:name="bwBijl_E_NO_CD_GG0_uit2"/>
            <w:r w:rsidRPr="00FA2A19">
              <w:rPr>
                <w:rFonts w:cs="Verdana"/>
                <w:b/>
                <w:vanish/>
                <w:color w:val="E0E0E0"/>
                <w:lang w:val="nl-NL"/>
              </w:rPr>
              <w:t xml:space="preserve"> </w:t>
            </w:r>
            <w:bookmarkEnd w:id="5"/>
          </w:p>
          <w:p w14:paraId="1F3C472C" w14:textId="77777777" w:rsidR="00356CA2" w:rsidRPr="00FA2A19" w:rsidRDefault="00356CA2" w:rsidP="00BB134B">
            <w:pPr>
              <w:rPr>
                <w:rFonts w:cs="Verdana"/>
                <w:b/>
                <w:i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3052" w:type="dxa"/>
            <w:shd w:val="clear" w:color="auto" w:fill="auto"/>
          </w:tcPr>
          <w:p w14:paraId="66833720" w14:textId="77777777" w:rsidR="00356CA2" w:rsidRPr="00FA2A19" w:rsidRDefault="00356CA2" w:rsidP="00BB134B">
            <w:pPr>
              <w:rPr>
                <w:rFonts w:cs="Verdana"/>
                <w:b/>
                <w:color w:val="000000"/>
                <w:lang w:val="nl-NL"/>
              </w:rPr>
            </w:pPr>
            <w:r w:rsidRPr="00FA2A19">
              <w:rPr>
                <w:rFonts w:cs="Verdana"/>
                <w:b/>
                <w:color w:val="000000"/>
                <w:lang w:val="nl-NL"/>
              </w:rPr>
              <w:t xml:space="preserve">Referentieopdracht </w:t>
            </w:r>
            <w:proofErr w:type="spellStart"/>
            <w:r w:rsidRPr="00FA2A19">
              <w:rPr>
                <w:rFonts w:cs="Verdana"/>
                <w:b/>
                <w:color w:val="000000"/>
                <w:lang w:val="nl-NL"/>
              </w:rPr>
              <w:t>nr</w:t>
            </w:r>
            <w:proofErr w:type="spellEnd"/>
            <w:r w:rsidRPr="00FA2A19">
              <w:rPr>
                <w:rFonts w:cs="Verdana"/>
                <w:b/>
                <w:color w:val="000000"/>
                <w:lang w:val="nl-NL"/>
              </w:rPr>
              <w:t>:</w:t>
            </w:r>
          </w:p>
          <w:p w14:paraId="52E6C627" w14:textId="77777777" w:rsidR="00356CA2" w:rsidRPr="00FA2A19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b/>
                <w:color w:val="000000"/>
                <w:lang w:val="nl-NL"/>
              </w:rPr>
              <w:t>Door de ondernemer(s) (gegadigde(n)) in te vullen</w:t>
            </w:r>
          </w:p>
        </w:tc>
      </w:tr>
      <w:tr w:rsidR="00356CA2" w:rsidRPr="00FA2A19" w14:paraId="2E57B14D" w14:textId="77777777" w:rsidTr="00BB134B">
        <w:tc>
          <w:tcPr>
            <w:tcW w:w="4332" w:type="dxa"/>
            <w:shd w:val="clear" w:color="auto" w:fill="auto"/>
          </w:tcPr>
          <w:p w14:paraId="6983744F" w14:textId="77777777" w:rsidR="00356CA2" w:rsidRPr="00FA2A19" w:rsidRDefault="00356CA2" w:rsidP="00BB134B">
            <w:pPr>
              <w:rPr>
                <w:rFonts w:cs="Verdana"/>
                <w:b/>
                <w:color w:val="000000"/>
                <w:lang w:val="nl-NL"/>
              </w:rPr>
            </w:pPr>
          </w:p>
          <w:p w14:paraId="7311EBEA" w14:textId="77777777" w:rsidR="00356CA2" w:rsidRPr="00FA2A19" w:rsidRDefault="00356CA2" w:rsidP="00BB134B">
            <w:pPr>
              <w:rPr>
                <w:rFonts w:cs="Verdana"/>
                <w:b/>
                <w:color w:val="000000"/>
                <w:lang w:val="nl-NL"/>
              </w:rPr>
            </w:pPr>
            <w:r w:rsidRPr="00FA2A19">
              <w:rPr>
                <w:rFonts w:cs="Verdana"/>
                <w:b/>
                <w:color w:val="000000"/>
                <w:lang w:val="nl-NL"/>
              </w:rPr>
              <w:t>Geschiktheidseis</w:t>
            </w:r>
          </w:p>
        </w:tc>
        <w:tc>
          <w:tcPr>
            <w:tcW w:w="3052" w:type="dxa"/>
            <w:shd w:val="clear" w:color="auto" w:fill="auto"/>
          </w:tcPr>
          <w:p w14:paraId="11945B75" w14:textId="77777777" w:rsidR="00356CA2" w:rsidRPr="00FA2A19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color w:val="000000"/>
                <w:lang w:val="nl-NL"/>
              </w:rPr>
              <w:t>Per geschiktheidseis maximaal 1 referentie</w:t>
            </w:r>
            <w:r w:rsidRPr="00FA2A19">
              <w:rPr>
                <w:rFonts w:cs="Verdana"/>
                <w:color w:val="000000"/>
                <w:lang w:val="nl-NL"/>
              </w:rPr>
              <w:softHyphen/>
              <w:t>opdracht</w:t>
            </w:r>
          </w:p>
          <w:p w14:paraId="03855D44" w14:textId="77777777" w:rsidR="00356CA2" w:rsidRPr="00FA2A19" w:rsidRDefault="00356CA2" w:rsidP="00BB134B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356CA2" w:rsidRPr="00FA2A19" w14:paraId="577EC8A6" w14:textId="77777777" w:rsidTr="00BB134B">
        <w:tc>
          <w:tcPr>
            <w:tcW w:w="4332" w:type="dxa"/>
            <w:shd w:val="clear" w:color="auto" w:fill="auto"/>
          </w:tcPr>
          <w:p w14:paraId="7539A844" w14:textId="77777777" w:rsidR="00356CA2" w:rsidRPr="00F769D8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F769D8">
              <w:rPr>
                <w:rFonts w:cs="Verdana"/>
                <w:color w:val="000000"/>
                <w:lang w:val="nl-NL"/>
              </w:rPr>
              <w:t>Paragraaf 3.2 lid 3.a</w:t>
            </w:r>
          </w:p>
        </w:tc>
        <w:tc>
          <w:tcPr>
            <w:tcW w:w="3052" w:type="dxa"/>
            <w:shd w:val="clear" w:color="auto" w:fill="auto"/>
          </w:tcPr>
          <w:p w14:paraId="3FF93BFA" w14:textId="77777777" w:rsidR="00356CA2" w:rsidRPr="00FA2A19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356CA2" w:rsidRPr="00FA2A19" w14:paraId="01739A3D" w14:textId="77777777" w:rsidTr="00BB134B">
        <w:tc>
          <w:tcPr>
            <w:tcW w:w="4332" w:type="dxa"/>
            <w:shd w:val="clear" w:color="auto" w:fill="auto"/>
          </w:tcPr>
          <w:p w14:paraId="35E4788C" w14:textId="77777777" w:rsidR="00356CA2" w:rsidRPr="00F769D8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F769D8">
              <w:rPr>
                <w:rFonts w:cs="Verdana"/>
                <w:color w:val="000000"/>
                <w:lang w:val="nl-NL"/>
              </w:rPr>
              <w:t>Paragraaf 3.2 lid 3.b</w:t>
            </w:r>
          </w:p>
        </w:tc>
        <w:tc>
          <w:tcPr>
            <w:tcW w:w="3052" w:type="dxa"/>
            <w:shd w:val="clear" w:color="auto" w:fill="auto"/>
          </w:tcPr>
          <w:p w14:paraId="18F17073" w14:textId="77777777" w:rsidR="00356CA2" w:rsidRPr="00FA2A19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356CA2" w:rsidRPr="00FA2A19" w14:paraId="23742DC0" w14:textId="77777777" w:rsidTr="00BB134B">
        <w:tc>
          <w:tcPr>
            <w:tcW w:w="4332" w:type="dxa"/>
            <w:shd w:val="clear" w:color="auto" w:fill="auto"/>
          </w:tcPr>
          <w:p w14:paraId="4AF0BAF3" w14:textId="77777777" w:rsidR="00356CA2" w:rsidRPr="00F769D8" w:rsidRDefault="00356CA2" w:rsidP="00BB134B">
            <w:pPr>
              <w:rPr>
                <w:rFonts w:cs="Verdana"/>
                <w:color w:val="000000"/>
                <w:lang w:val="nl-NL"/>
              </w:rPr>
            </w:pPr>
            <w:bookmarkStart w:id="6" w:name="bwBijl_E_OP_NO_CD_3NE_aan" w:colFirst="0" w:colLast="2"/>
            <w:r w:rsidRPr="00F769D8">
              <w:rPr>
                <w:rFonts w:cs="Verdana"/>
                <w:color w:val="000000"/>
                <w:lang w:val="nl-NL"/>
              </w:rPr>
              <w:t>Paragraaf 3.2 lid 3.c</w:t>
            </w:r>
          </w:p>
        </w:tc>
        <w:tc>
          <w:tcPr>
            <w:tcW w:w="3052" w:type="dxa"/>
            <w:shd w:val="clear" w:color="auto" w:fill="auto"/>
          </w:tcPr>
          <w:p w14:paraId="1040DD3D" w14:textId="77777777" w:rsidR="00356CA2" w:rsidRPr="00FA2A19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color w:val="000000"/>
                <w:lang w:val="nl-NL"/>
              </w:rPr>
              <w:t>…</w:t>
            </w:r>
          </w:p>
        </w:tc>
      </w:tr>
      <w:bookmarkEnd w:id="6"/>
    </w:tbl>
    <w:p w14:paraId="3B0BE841" w14:textId="77777777" w:rsidR="00356CA2" w:rsidRDefault="00356CA2" w:rsidP="00356CA2">
      <w:pPr>
        <w:spacing w:line="260" w:lineRule="atLeast"/>
        <w:rPr>
          <w:rFonts w:cs="Verdana"/>
          <w:color w:val="000000"/>
          <w:lang w:val="nl-NL"/>
        </w:rPr>
      </w:pPr>
    </w:p>
    <w:p w14:paraId="52D9E6B8" w14:textId="77777777" w:rsidR="00356CA2" w:rsidRPr="0005018B" w:rsidRDefault="00356CA2" w:rsidP="00356CA2">
      <w:pPr>
        <w:spacing w:line="260" w:lineRule="atLeast"/>
        <w:rPr>
          <w:rFonts w:cs="Verdana"/>
          <w:color w:val="000000"/>
          <w:lang w:val="nl-NL"/>
        </w:rPr>
      </w:pPr>
    </w:p>
    <w:p w14:paraId="0C750A45" w14:textId="77777777" w:rsidR="00356CA2" w:rsidRPr="0005018B" w:rsidRDefault="00356CA2" w:rsidP="00356CA2">
      <w:pPr>
        <w:pStyle w:val="Lijstalinea"/>
        <w:numPr>
          <w:ilvl w:val="0"/>
          <w:numId w:val="33"/>
        </w:numPr>
        <w:spacing w:line="240" w:lineRule="exact"/>
        <w:ind w:left="357" w:hanging="357"/>
        <w:contextualSpacing/>
        <w:rPr>
          <w:rFonts w:cs="RijksoverheidSansText-Regular"/>
          <w:color w:val="000000"/>
          <w:lang w:val="nl-NL"/>
        </w:rPr>
      </w:pPr>
      <w:r w:rsidRPr="0005018B">
        <w:rPr>
          <w:rFonts w:cs="RijksoverheidSansText-Regular"/>
          <w:color w:val="000000"/>
          <w:lang w:val="nl-NL"/>
        </w:rPr>
        <w:t>De ondernemer(s)</w:t>
      </w:r>
      <w:r>
        <w:rPr>
          <w:rFonts w:cs="RijksoverheidSansText-Regular"/>
          <w:color w:val="000000"/>
          <w:lang w:val="nl-NL"/>
        </w:rPr>
        <w:t xml:space="preserve"> </w:t>
      </w:r>
      <w:r w:rsidRPr="0005018B">
        <w:rPr>
          <w:rFonts w:cs="RijksoverheidSansText-Regular"/>
          <w:color w:val="000000"/>
          <w:lang w:val="nl-NL"/>
        </w:rPr>
        <w:t>vult (vullen) per referentieopdracht de volgende gegevens in. Onderstaande tabel dient zo vaak als nodig herhaald en ingevuld te worden.</w:t>
      </w:r>
    </w:p>
    <w:p w14:paraId="0117C25A" w14:textId="77777777" w:rsidR="00356CA2" w:rsidRPr="0005018B" w:rsidRDefault="00356CA2" w:rsidP="00356CA2">
      <w:pPr>
        <w:spacing w:line="260" w:lineRule="atLeast"/>
        <w:rPr>
          <w:rFonts w:cs="Verdana"/>
          <w:color w:val="000000"/>
          <w:lang w:val="nl-NL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356CA2" w:rsidRPr="0005018B" w14:paraId="748225D0" w14:textId="77777777" w:rsidTr="00BB134B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9C8A" w14:textId="77777777" w:rsidR="00356CA2" w:rsidRPr="0005018B" w:rsidRDefault="00356CA2" w:rsidP="00BB134B">
            <w:pPr>
              <w:suppressAutoHyphens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</w:p>
          <w:p w14:paraId="788D0331" w14:textId="77777777" w:rsidR="00356CA2" w:rsidRPr="0005018B" w:rsidRDefault="00356CA2" w:rsidP="00BB134B">
            <w:pPr>
              <w:suppressAutoHyphens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  <w:r w:rsidRPr="0005018B">
              <w:rPr>
                <w:rFonts w:cs="Verdana"/>
                <w:b/>
                <w:bCs/>
                <w:color w:val="000000"/>
                <w:lang w:val="nl-NL"/>
              </w:rPr>
              <w:t>REFERENTIEOPDRACHT NR: …</w:t>
            </w:r>
          </w:p>
          <w:p w14:paraId="54C068D2" w14:textId="77777777" w:rsidR="00356CA2" w:rsidRPr="0005018B" w:rsidRDefault="00356CA2" w:rsidP="00BB134B">
            <w:pPr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</w:p>
        </w:tc>
      </w:tr>
      <w:tr w:rsidR="00356CA2" w:rsidRPr="0005018B" w14:paraId="58DB259E" w14:textId="77777777" w:rsidTr="00BB134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A17C" w14:textId="77777777" w:rsidR="00356CA2" w:rsidRPr="0005018B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05018B">
              <w:rPr>
                <w:rFonts w:cs="Verdana"/>
                <w:color w:val="000000"/>
                <w:lang w:val="nl-NL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F4E1" w14:textId="77777777" w:rsidR="00356CA2" w:rsidRPr="0005018B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05018B">
              <w:rPr>
                <w:color w:val="000000"/>
                <w:lang w:val="nl-NL"/>
              </w:rPr>
              <w:t>…</w:t>
            </w:r>
          </w:p>
        </w:tc>
      </w:tr>
      <w:tr w:rsidR="00356CA2" w:rsidRPr="0005018B" w14:paraId="2ECE2C4E" w14:textId="77777777" w:rsidTr="00BB134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FBFB" w14:textId="77777777" w:rsidR="00356CA2" w:rsidRPr="0005018B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05018B">
              <w:rPr>
                <w:rFonts w:cs="Verdana"/>
                <w:color w:val="000000"/>
                <w:lang w:val="nl-NL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C75E" w14:textId="77777777" w:rsidR="00356CA2" w:rsidRPr="0005018B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05018B">
              <w:rPr>
                <w:color w:val="000000"/>
                <w:lang w:val="nl-NL"/>
              </w:rPr>
              <w:t>…</w:t>
            </w:r>
          </w:p>
        </w:tc>
      </w:tr>
      <w:tr w:rsidR="00356CA2" w:rsidRPr="0005018B" w14:paraId="5263A2CC" w14:textId="77777777" w:rsidTr="00BB134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66EE" w14:textId="77777777" w:rsidR="00356CA2" w:rsidRPr="0005018B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05018B">
              <w:rPr>
                <w:rFonts w:cs="Verdana"/>
                <w:color w:val="000000"/>
                <w:lang w:val="nl-NL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93F2" w14:textId="77777777" w:rsidR="00356CA2" w:rsidRPr="0005018B" w:rsidRDefault="00356CA2" w:rsidP="00BB134B">
            <w:pPr>
              <w:rPr>
                <w:color w:val="000000"/>
                <w:lang w:val="nl-NL"/>
              </w:rPr>
            </w:pPr>
            <w:r w:rsidRPr="0005018B">
              <w:rPr>
                <w:color w:val="000000"/>
                <w:lang w:val="nl-NL"/>
              </w:rPr>
              <w:t>…</w:t>
            </w:r>
          </w:p>
        </w:tc>
      </w:tr>
      <w:tr w:rsidR="00356CA2" w:rsidRPr="0005018B" w14:paraId="608EB23B" w14:textId="77777777" w:rsidTr="00BB134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5DED" w14:textId="77777777" w:rsidR="00356CA2" w:rsidRPr="0005018B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05018B">
              <w:rPr>
                <w:rFonts w:cs="Verdana"/>
                <w:color w:val="000000"/>
                <w:lang w:val="nl-NL"/>
              </w:rPr>
              <w:t>Overeengekomen bedrag</w:t>
            </w:r>
          </w:p>
          <w:p w14:paraId="0C452392" w14:textId="77777777" w:rsidR="00356CA2" w:rsidRPr="0005018B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05018B">
              <w:rPr>
                <w:rFonts w:cs="Verdana"/>
                <w:color w:val="000000"/>
                <w:lang w:val="nl-NL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3CAE" w14:textId="77777777" w:rsidR="00356CA2" w:rsidRPr="0005018B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05018B">
              <w:rPr>
                <w:rFonts w:cs="Arial"/>
                <w:color w:val="000000"/>
                <w:lang w:val="nl-NL"/>
              </w:rPr>
              <w:t xml:space="preserve">€ </w:t>
            </w:r>
            <w:r w:rsidRPr="0005018B">
              <w:rPr>
                <w:color w:val="000000"/>
                <w:lang w:val="nl-NL"/>
              </w:rPr>
              <w:t>…</w:t>
            </w:r>
          </w:p>
        </w:tc>
      </w:tr>
      <w:tr w:rsidR="00356CA2" w:rsidRPr="0005018B" w14:paraId="2F1F7E67" w14:textId="77777777" w:rsidTr="00BB134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6529" w14:textId="77777777" w:rsidR="00356CA2" w:rsidRPr="0005018B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05018B">
              <w:rPr>
                <w:rFonts w:cs="Verdana"/>
                <w:color w:val="000000"/>
                <w:lang w:val="nl-NL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CD08" w14:textId="77777777" w:rsidR="00356CA2" w:rsidRPr="0005018B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05018B">
              <w:rPr>
                <w:rFonts w:cs="Arial"/>
                <w:color w:val="000000"/>
                <w:lang w:val="nl-NL"/>
              </w:rPr>
              <w:t xml:space="preserve">€ </w:t>
            </w:r>
            <w:r w:rsidRPr="0005018B">
              <w:rPr>
                <w:color w:val="000000"/>
                <w:lang w:val="nl-NL"/>
              </w:rPr>
              <w:t>…</w:t>
            </w:r>
          </w:p>
        </w:tc>
      </w:tr>
      <w:tr w:rsidR="00356CA2" w:rsidRPr="0005018B" w14:paraId="4F7E5C75" w14:textId="77777777" w:rsidTr="00BB134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0EBB" w14:textId="77777777" w:rsidR="00356CA2" w:rsidRPr="0005018B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05018B">
              <w:rPr>
                <w:rFonts w:cs="Verdana"/>
                <w:color w:val="000000"/>
                <w:lang w:val="nl-NL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098D" w14:textId="77777777" w:rsidR="00356CA2" w:rsidRPr="0005018B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05018B">
              <w:rPr>
                <w:color w:val="000000"/>
                <w:lang w:val="nl-NL"/>
              </w:rPr>
              <w:t>…</w:t>
            </w:r>
          </w:p>
        </w:tc>
      </w:tr>
      <w:tr w:rsidR="00356CA2" w:rsidRPr="0005018B" w14:paraId="74DBB8C2" w14:textId="77777777" w:rsidTr="00BB134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E678" w14:textId="77777777" w:rsidR="00356CA2" w:rsidRPr="0005018B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05018B">
              <w:rPr>
                <w:rFonts w:cs="Verdana"/>
                <w:color w:val="000000"/>
                <w:lang w:val="nl-NL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6DFF" w14:textId="77777777" w:rsidR="00356CA2" w:rsidRPr="0005018B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05018B">
              <w:rPr>
                <w:color w:val="000000"/>
                <w:lang w:val="nl-NL"/>
              </w:rPr>
              <w:t>…</w:t>
            </w:r>
          </w:p>
        </w:tc>
      </w:tr>
      <w:tr w:rsidR="00356CA2" w:rsidRPr="0005018B" w14:paraId="43428417" w14:textId="77777777" w:rsidTr="00BB134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E49C" w14:textId="77777777" w:rsidR="00356CA2" w:rsidRPr="0005018B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05018B">
              <w:rPr>
                <w:rFonts w:cs="Verdana"/>
                <w:color w:val="000000"/>
                <w:lang w:val="nl-NL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1181" w14:textId="77777777" w:rsidR="00356CA2" w:rsidRPr="0005018B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05018B">
              <w:rPr>
                <w:color w:val="000000"/>
                <w:lang w:val="nl-NL"/>
              </w:rPr>
              <w:t>…</w:t>
            </w:r>
          </w:p>
        </w:tc>
      </w:tr>
      <w:tr w:rsidR="00356CA2" w:rsidRPr="007C42B4" w14:paraId="40352403" w14:textId="77777777" w:rsidTr="00BB134B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3481" w14:textId="77777777" w:rsidR="00356CA2" w:rsidRPr="0005018B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05018B">
              <w:rPr>
                <w:rFonts w:cs="Verdana"/>
                <w:color w:val="000000"/>
                <w:lang w:val="nl-NL"/>
              </w:rPr>
              <w:t xml:space="preserve">Indien de referentieopdracht is uitgevoerd door een </w:t>
            </w:r>
            <w:r w:rsidRPr="0005018B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05018B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</w:tr>
      <w:tr w:rsidR="00356CA2" w:rsidRPr="007C42B4" w14:paraId="620B97F4" w14:textId="77777777" w:rsidTr="00BB134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5730" w14:textId="77777777" w:rsidR="00356CA2" w:rsidRPr="0005018B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05018B">
              <w:rPr>
                <w:rFonts w:cs="Verdana"/>
                <w:color w:val="000000"/>
                <w:lang w:val="nl-NL"/>
              </w:rPr>
              <w:t xml:space="preserve">De namen van de overige participanten in het </w:t>
            </w:r>
            <w:r w:rsidRPr="0005018B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05018B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ACF1" w14:textId="77777777" w:rsidR="00356CA2" w:rsidRPr="0005018B" w:rsidRDefault="00356CA2" w:rsidP="00BB134B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05018B">
              <w:rPr>
                <w:rStyle w:val="Verborgentekst"/>
                <w:color w:val="000000"/>
                <w:lang w:val="nl-NL"/>
              </w:rPr>
              <w:t>…</w:t>
            </w:r>
          </w:p>
        </w:tc>
      </w:tr>
      <w:tr w:rsidR="00356CA2" w:rsidRPr="0005018B" w14:paraId="47717F94" w14:textId="77777777" w:rsidTr="00BB134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55E3" w14:textId="77777777" w:rsidR="00356CA2" w:rsidRPr="0005018B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05018B">
              <w:rPr>
                <w:rFonts w:cs="Verdana"/>
                <w:color w:val="000000"/>
                <w:lang w:val="nl-NL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D509" w14:textId="77777777" w:rsidR="00356CA2" w:rsidRPr="0005018B" w:rsidRDefault="00356CA2" w:rsidP="00BB134B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05018B">
              <w:rPr>
                <w:rStyle w:val="Verborgentekst"/>
                <w:color w:val="000000"/>
                <w:lang w:val="nl-NL"/>
              </w:rPr>
              <w:t>…</w:t>
            </w:r>
          </w:p>
        </w:tc>
      </w:tr>
      <w:tr w:rsidR="00356CA2" w:rsidRPr="0005018B" w14:paraId="52812897" w14:textId="77777777" w:rsidTr="00BB134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2B47" w14:textId="77777777" w:rsidR="00356CA2" w:rsidRPr="0005018B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05018B">
              <w:rPr>
                <w:rFonts w:cs="Verdana"/>
                <w:color w:val="000000"/>
                <w:lang w:val="nl-NL"/>
              </w:rPr>
              <w:t xml:space="preserve">Percentage aandeel van iedere participant in het </w:t>
            </w:r>
            <w:r w:rsidRPr="0005018B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05018B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2CD1" w14:textId="77777777" w:rsidR="00356CA2" w:rsidRPr="0005018B" w:rsidRDefault="00356CA2" w:rsidP="00BB134B">
            <w:pPr>
              <w:rPr>
                <w:rFonts w:cs="Verdana"/>
                <w:color w:val="000000"/>
                <w:sz w:val="16"/>
                <w:szCs w:val="16"/>
                <w:lang w:val="nl-NL"/>
              </w:rPr>
            </w:pPr>
            <w:r w:rsidRPr="0005018B">
              <w:rPr>
                <w:rFonts w:cs="Verdana"/>
                <w:color w:val="000000"/>
                <w:sz w:val="16"/>
                <w:szCs w:val="16"/>
                <w:lang w:val="nl-NL"/>
              </w:rPr>
              <w:t>…</w:t>
            </w:r>
          </w:p>
        </w:tc>
      </w:tr>
      <w:tr w:rsidR="00356CA2" w:rsidRPr="007C42B4" w14:paraId="33DB0690" w14:textId="77777777" w:rsidTr="00BB134B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FA74" w14:textId="77777777" w:rsidR="00356CA2" w:rsidRPr="0005018B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05018B">
              <w:rPr>
                <w:rFonts w:cs="Verdana"/>
                <w:color w:val="000000"/>
                <w:lang w:val="nl-NL"/>
              </w:rPr>
              <w:t>Toelichting op de gevraagde technische bekwaamheid opgedaan in deze referentieopdracht (maximaal 250 woorden)</w:t>
            </w:r>
          </w:p>
        </w:tc>
      </w:tr>
      <w:tr w:rsidR="00356CA2" w:rsidRPr="0005018B" w14:paraId="4D7D2BE7" w14:textId="77777777" w:rsidTr="00BB134B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94A8" w14:textId="77777777" w:rsidR="00356CA2" w:rsidRPr="0005018B" w:rsidRDefault="00356CA2" w:rsidP="00BB134B">
            <w:pPr>
              <w:rPr>
                <w:rFonts w:cs="Verdana"/>
                <w:color w:val="000000"/>
                <w:lang w:val="nl-NL"/>
              </w:rPr>
            </w:pPr>
            <w:r w:rsidRPr="0005018B">
              <w:rPr>
                <w:rFonts w:cs="Verdana"/>
                <w:color w:val="000000"/>
                <w:lang w:val="nl-NL"/>
              </w:rPr>
              <w:t>…</w:t>
            </w:r>
          </w:p>
          <w:p w14:paraId="762EE2C5" w14:textId="77777777" w:rsidR="00356CA2" w:rsidRPr="0005018B" w:rsidRDefault="00356CA2" w:rsidP="00BB134B">
            <w:pPr>
              <w:rPr>
                <w:rFonts w:cs="Verdana"/>
                <w:color w:val="000000"/>
                <w:lang w:val="nl-NL"/>
              </w:rPr>
            </w:pPr>
          </w:p>
          <w:p w14:paraId="7FBE9593" w14:textId="77777777" w:rsidR="00356CA2" w:rsidRPr="0005018B" w:rsidRDefault="00356CA2" w:rsidP="00BB134B">
            <w:pPr>
              <w:rPr>
                <w:rFonts w:cs="Verdana"/>
                <w:color w:val="000000"/>
                <w:lang w:val="nl-NL"/>
              </w:rPr>
            </w:pPr>
          </w:p>
        </w:tc>
      </w:tr>
      <w:bookmarkEnd w:id="3"/>
    </w:tbl>
    <w:p w14:paraId="5969A4EF" w14:textId="77777777" w:rsidR="003F5EB0" w:rsidRPr="00780E8F" w:rsidRDefault="003F5EB0" w:rsidP="003F5EB0">
      <w:pPr>
        <w:rPr>
          <w:lang w:val="nl-NL"/>
        </w:rPr>
      </w:pPr>
    </w:p>
    <w:sectPr w:rsidR="003F5EB0" w:rsidRPr="00780E8F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7184B" w14:textId="77777777" w:rsidR="00780E8F" w:rsidRDefault="00780E8F" w:rsidP="0088501B">
      <w:r>
        <w:separator/>
      </w:r>
    </w:p>
  </w:endnote>
  <w:endnote w:type="continuationSeparator" w:id="0">
    <w:p w14:paraId="3A73DA70" w14:textId="77777777" w:rsidR="00780E8F" w:rsidRDefault="00780E8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3C936" w14:textId="77777777" w:rsidR="00780E8F" w:rsidRDefault="00780E8F" w:rsidP="0088501B">
      <w:r>
        <w:separator/>
      </w:r>
    </w:p>
  </w:footnote>
  <w:footnote w:type="continuationSeparator" w:id="0">
    <w:p w14:paraId="0783B3FC" w14:textId="77777777" w:rsidR="00780E8F" w:rsidRDefault="00780E8F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D824B" w14:textId="10CCA6F9" w:rsidR="007C42B4" w:rsidRPr="007C42B4" w:rsidRDefault="007C42B4" w:rsidP="007C42B4">
    <w:pPr>
      <w:pStyle w:val="Koptekst"/>
      <w:rPr>
        <w:lang w:val="nl-NL"/>
      </w:rPr>
    </w:pPr>
    <w:r w:rsidRPr="007C42B4">
      <w:rPr>
        <w:lang w:val="nl-NL"/>
      </w:rPr>
      <w:t xml:space="preserve">Bijlage </w:t>
    </w:r>
    <w:r>
      <w:rPr>
        <w:lang w:val="nl-NL"/>
      </w:rPr>
      <w:t>D</w:t>
    </w:r>
    <w:r w:rsidRPr="007C42B4">
      <w:rPr>
        <w:lang w:val="nl-NL"/>
      </w:rPr>
      <w:t xml:space="preserve"> behorende bij zaak 31202993 B&amp;O GMS VERSIE 1.0</w:t>
    </w:r>
  </w:p>
  <w:p w14:paraId="5398B9DE" w14:textId="77777777" w:rsidR="00E456EE" w:rsidRPr="007C42B4" w:rsidRDefault="00E456EE">
    <w:pPr>
      <w:pStyle w:val="Koptekst"/>
      <w:rPr>
        <w:lang w:val="nl-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FCD2B1AC"/>
    <w:lvl w:ilvl="0">
      <w:start w:val="1"/>
      <w:numFmt w:val="upperLetter"/>
      <w:pStyle w:val="BijlageGenummerdKop"/>
      <w:lvlText w:val="Bijlage %1"/>
      <w:lvlJc w:val="left"/>
      <w:pPr>
        <w:tabs>
          <w:tab w:val="num" w:pos="5813"/>
        </w:tabs>
        <w:ind w:left="5813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 w16cid:durableId="715542289">
    <w:abstractNumId w:val="9"/>
  </w:num>
  <w:num w:numId="2" w16cid:durableId="638341850">
    <w:abstractNumId w:val="11"/>
  </w:num>
  <w:num w:numId="3" w16cid:durableId="974796867">
    <w:abstractNumId w:val="28"/>
  </w:num>
  <w:num w:numId="4" w16cid:durableId="1917326159">
    <w:abstractNumId w:val="10"/>
  </w:num>
  <w:num w:numId="5" w16cid:durableId="1664821466">
    <w:abstractNumId w:val="16"/>
  </w:num>
  <w:num w:numId="6" w16cid:durableId="161823005">
    <w:abstractNumId w:val="19"/>
  </w:num>
  <w:num w:numId="7" w16cid:durableId="117260205">
    <w:abstractNumId w:val="2"/>
  </w:num>
  <w:num w:numId="8" w16cid:durableId="496961960">
    <w:abstractNumId w:val="1"/>
  </w:num>
  <w:num w:numId="9" w16cid:durableId="1550844453">
    <w:abstractNumId w:val="0"/>
  </w:num>
  <w:num w:numId="10" w16cid:durableId="1177573292">
    <w:abstractNumId w:val="7"/>
  </w:num>
  <w:num w:numId="11" w16cid:durableId="1202283283">
    <w:abstractNumId w:val="5"/>
  </w:num>
  <w:num w:numId="12" w16cid:durableId="1583486531">
    <w:abstractNumId w:val="5"/>
  </w:num>
  <w:num w:numId="13" w16cid:durableId="2005667908">
    <w:abstractNumId w:val="29"/>
  </w:num>
  <w:num w:numId="14" w16cid:durableId="1708332982">
    <w:abstractNumId w:val="3"/>
  </w:num>
  <w:num w:numId="15" w16cid:durableId="1462190147">
    <w:abstractNumId w:val="17"/>
  </w:num>
  <w:num w:numId="16" w16cid:durableId="1713573189">
    <w:abstractNumId w:val="23"/>
  </w:num>
  <w:num w:numId="17" w16cid:durableId="680164905">
    <w:abstractNumId w:val="8"/>
  </w:num>
  <w:num w:numId="18" w16cid:durableId="1972203019">
    <w:abstractNumId w:val="20"/>
  </w:num>
  <w:num w:numId="19" w16cid:durableId="295061887">
    <w:abstractNumId w:val="31"/>
  </w:num>
  <w:num w:numId="20" w16cid:durableId="1035544768">
    <w:abstractNumId w:val="12"/>
  </w:num>
  <w:num w:numId="21" w16cid:durableId="1888688268">
    <w:abstractNumId w:val="22"/>
  </w:num>
  <w:num w:numId="22" w16cid:durableId="1277448155">
    <w:abstractNumId w:val="25"/>
  </w:num>
  <w:num w:numId="23" w16cid:durableId="1357080646">
    <w:abstractNumId w:val="18"/>
  </w:num>
  <w:num w:numId="24" w16cid:durableId="2030326456">
    <w:abstractNumId w:val="27"/>
  </w:num>
  <w:num w:numId="25" w16cid:durableId="1493831337">
    <w:abstractNumId w:val="26"/>
  </w:num>
  <w:num w:numId="26" w16cid:durableId="255094083">
    <w:abstractNumId w:val="6"/>
  </w:num>
  <w:num w:numId="27" w16cid:durableId="839125381">
    <w:abstractNumId w:val="15"/>
  </w:num>
  <w:num w:numId="28" w16cid:durableId="963121195">
    <w:abstractNumId w:val="21"/>
  </w:num>
  <w:num w:numId="29" w16cid:durableId="2080054972">
    <w:abstractNumId w:val="4"/>
  </w:num>
  <w:num w:numId="30" w16cid:durableId="962612128">
    <w:abstractNumId w:val="13"/>
  </w:num>
  <w:num w:numId="31" w16cid:durableId="1595237584">
    <w:abstractNumId w:val="24"/>
  </w:num>
  <w:num w:numId="32" w16cid:durableId="1544370388">
    <w:abstractNumId w:val="14"/>
  </w:num>
  <w:num w:numId="33" w16cid:durableId="19951018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E8F"/>
    <w:rsid w:val="0004260D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56CA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4F7510"/>
    <w:rsid w:val="005820C7"/>
    <w:rsid w:val="005A4FBE"/>
    <w:rsid w:val="005D2CF1"/>
    <w:rsid w:val="005E046F"/>
    <w:rsid w:val="006006F5"/>
    <w:rsid w:val="00650A9B"/>
    <w:rsid w:val="006D2E66"/>
    <w:rsid w:val="006F42D7"/>
    <w:rsid w:val="007435A7"/>
    <w:rsid w:val="00780E8F"/>
    <w:rsid w:val="007C42B4"/>
    <w:rsid w:val="007F4AEA"/>
    <w:rsid w:val="0088386A"/>
    <w:rsid w:val="0088501B"/>
    <w:rsid w:val="008B33F2"/>
    <w:rsid w:val="008D2753"/>
    <w:rsid w:val="008E3581"/>
    <w:rsid w:val="00905289"/>
    <w:rsid w:val="009C5CF5"/>
    <w:rsid w:val="009E7711"/>
    <w:rsid w:val="00A32591"/>
    <w:rsid w:val="00A77ABF"/>
    <w:rsid w:val="00A863E9"/>
    <w:rsid w:val="00B022C4"/>
    <w:rsid w:val="00B559E9"/>
    <w:rsid w:val="00B72222"/>
    <w:rsid w:val="00B80650"/>
    <w:rsid w:val="00BA4702"/>
    <w:rsid w:val="00BE01D6"/>
    <w:rsid w:val="00C36FAA"/>
    <w:rsid w:val="00C71133"/>
    <w:rsid w:val="00CA55CC"/>
    <w:rsid w:val="00CB3317"/>
    <w:rsid w:val="00D14210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53E1B"/>
  <w15:chartTrackingRefBased/>
  <w15:docId w15:val="{9467F755-A555-4A76-972A-70378B3B8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18"/>
        <w:szCs w:val="18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356CA2"/>
    <w:pPr>
      <w:spacing w:line="240" w:lineRule="atLeast"/>
    </w:pPr>
    <w:rPr>
      <w:rFonts w:ascii="Verdana" w:hAnsi="Verdana" w:cs="Lohit Hindi"/>
      <w:kern w:val="0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"/>
    <w:qFormat/>
    <w:rsid w:val="00356CA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56CA2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56CA2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356CA2"/>
    <w:pPr>
      <w:pageBreakBefore/>
      <w:numPr>
        <w:numId w:val="32"/>
      </w:numPr>
      <w:tabs>
        <w:tab w:val="clear" w:pos="5813"/>
        <w:tab w:val="num" w:pos="0"/>
      </w:tabs>
      <w:spacing w:after="660" w:line="300" w:lineRule="atLeast"/>
      <w:ind w:left="0"/>
      <w:outlineLvl w:val="0"/>
    </w:pPr>
    <w:rPr>
      <w:rFonts w:ascii="Verdana" w:eastAsia="DejaVu Sans" w:hAnsi="Verdana" w:cs="Times New Roman"/>
      <w:color w:val="000000"/>
      <w:kern w:val="0"/>
      <w:sz w:val="24"/>
      <w:lang w:eastAsia="nl-NL"/>
      <w14:ligatures w14:val="none"/>
    </w:rPr>
  </w:style>
  <w:style w:type="character" w:customStyle="1" w:styleId="Verborgentekst">
    <w:name w:val="Verborgen tekst"/>
    <w:qFormat/>
    <w:rsid w:val="00356CA2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">
    <w:name w:val="Broodtekst Char"/>
    <w:basedOn w:val="Standaardalinea-lettertype"/>
    <w:link w:val="Broodtekst"/>
    <w:rsid w:val="00356CA2"/>
    <w:rPr>
      <w:rFonts w:ascii="Verdana" w:hAnsi="Verdana" w:cs="Lohit Hindi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Laros, Raymond (RWS CIV)</dc:creator>
  <cp:keywords/>
  <dc:description/>
  <cp:lastModifiedBy>Laros, Raymond (RWS CIV)</cp:lastModifiedBy>
  <cp:revision>3</cp:revision>
  <dcterms:created xsi:type="dcterms:W3CDTF">2025-02-04T14:04:00Z</dcterms:created>
  <dcterms:modified xsi:type="dcterms:W3CDTF">2025-02-06T14:40:00Z</dcterms:modified>
</cp:coreProperties>
</file>